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F2C297" w14:textId="77777777" w:rsidR="00FD00F8" w:rsidRDefault="00000000">
      <w:pPr>
        <w:spacing w:after="360"/>
      </w:pPr>
      <w:r>
        <w:rPr>
          <w:b/>
          <w:u w:val="single"/>
        </w:rPr>
        <w:t>Priloga</w:t>
      </w:r>
    </w:p>
    <w:p w14:paraId="7B1FCAE2" w14:textId="77777777" w:rsidR="00FD00F8" w:rsidRDefault="00000000">
      <w:pPr>
        <w:spacing w:after="0"/>
        <w:jc w:val="center"/>
      </w:pPr>
      <w:r>
        <w:rPr>
          <w:b/>
          <w:sz w:val="24"/>
        </w:rPr>
        <w:t>PONUDBA ZA NAKUP NEPREMIČNINE</w:t>
      </w:r>
    </w:p>
    <w:p w14:paraId="0DB72A81" w14:textId="77777777" w:rsidR="00FD00F8" w:rsidRDefault="00000000">
      <w:pPr>
        <w:spacing w:after="0"/>
        <w:jc w:val="center"/>
      </w:pPr>
      <w:r>
        <w:rPr>
          <w:b/>
          <w:sz w:val="24"/>
        </w:rPr>
        <w:t>KATASTRSKA OBČINA 581 KANIŽA</w:t>
      </w:r>
    </w:p>
    <w:p w14:paraId="46E647A4" w14:textId="77777777" w:rsidR="00FD00F8" w:rsidRDefault="00000000">
      <w:pPr>
        <w:spacing w:after="440"/>
        <w:jc w:val="center"/>
      </w:pPr>
      <w:r>
        <w:rPr>
          <w:b/>
          <w:sz w:val="24"/>
        </w:rPr>
        <w:t>PARCELA 57/1 (ID 5165078), V IZMERI 309 M²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231"/>
        <w:gridCol w:w="6066"/>
      </w:tblGrid>
      <w:tr w:rsidR="00FD00F8" w14:paraId="05BA6001" w14:textId="77777777">
        <w:trPr>
          <w:trHeight w:val="351"/>
          <w:jc w:val="center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741F0" w14:textId="77777777" w:rsidR="00FD00F8" w:rsidRDefault="00000000">
            <w:pPr>
              <w:spacing w:after="0"/>
            </w:pPr>
            <w:r>
              <w:rPr>
                <w:b/>
              </w:rPr>
              <w:t>Ponudnik: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8" w:space="0" w:color="808080"/>
              <w:right w:val="nil"/>
            </w:tcBorders>
            <w:vAlign w:val="bottom"/>
          </w:tcPr>
          <w:p w14:paraId="2D89421F" w14:textId="77777777" w:rsidR="00FD00F8" w:rsidRDefault="00FD00F8">
            <w:pPr>
              <w:spacing w:after="0"/>
            </w:pPr>
          </w:p>
        </w:tc>
      </w:tr>
      <w:tr w:rsidR="00FD00F8" w14:paraId="58FEF52E" w14:textId="77777777">
        <w:trPr>
          <w:trHeight w:val="351"/>
          <w:jc w:val="center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1B771" w14:textId="77777777" w:rsidR="00FD00F8" w:rsidRDefault="00000000">
            <w:pPr>
              <w:spacing w:after="0"/>
            </w:pPr>
            <w:r>
              <w:rPr>
                <w:b/>
              </w:rPr>
              <w:t>Naslov: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8" w:space="0" w:color="808080"/>
              <w:right w:val="nil"/>
            </w:tcBorders>
            <w:vAlign w:val="bottom"/>
          </w:tcPr>
          <w:p w14:paraId="0EE742EB" w14:textId="77777777" w:rsidR="00FD00F8" w:rsidRDefault="00FD00F8">
            <w:pPr>
              <w:spacing w:after="0"/>
            </w:pPr>
          </w:p>
        </w:tc>
      </w:tr>
      <w:tr w:rsidR="00FD00F8" w14:paraId="4FC8880A" w14:textId="77777777">
        <w:trPr>
          <w:trHeight w:val="351"/>
          <w:jc w:val="center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0CE50" w14:textId="77777777" w:rsidR="00FD00F8" w:rsidRDefault="00000000">
            <w:pPr>
              <w:spacing w:after="0"/>
            </w:pPr>
            <w:r>
              <w:rPr>
                <w:b/>
              </w:rPr>
              <w:t>Matična številka/EMŠO: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8" w:space="0" w:color="808080"/>
              <w:right w:val="nil"/>
            </w:tcBorders>
            <w:vAlign w:val="bottom"/>
          </w:tcPr>
          <w:p w14:paraId="47C79C6B" w14:textId="77777777" w:rsidR="00FD00F8" w:rsidRDefault="00FD00F8">
            <w:pPr>
              <w:spacing w:after="0"/>
            </w:pPr>
          </w:p>
        </w:tc>
      </w:tr>
      <w:tr w:rsidR="00FD00F8" w14:paraId="1710531D" w14:textId="77777777">
        <w:trPr>
          <w:trHeight w:val="351"/>
          <w:jc w:val="center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7D94C" w14:textId="77777777" w:rsidR="00FD00F8" w:rsidRDefault="00000000">
            <w:pPr>
              <w:spacing w:after="0"/>
            </w:pPr>
            <w:r>
              <w:rPr>
                <w:b/>
              </w:rPr>
              <w:t>Identifikacijska številka za DDV/davčna številka: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8" w:space="0" w:color="808080"/>
              <w:right w:val="nil"/>
            </w:tcBorders>
            <w:vAlign w:val="bottom"/>
          </w:tcPr>
          <w:p w14:paraId="3CF82781" w14:textId="77777777" w:rsidR="00FD00F8" w:rsidRDefault="00FD00F8">
            <w:pPr>
              <w:spacing w:after="0"/>
            </w:pPr>
          </w:p>
        </w:tc>
      </w:tr>
      <w:tr w:rsidR="00FD00F8" w14:paraId="4CB40A46" w14:textId="77777777">
        <w:trPr>
          <w:trHeight w:val="351"/>
          <w:jc w:val="center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12B71" w14:textId="77777777" w:rsidR="00FD00F8" w:rsidRDefault="00000000">
            <w:pPr>
              <w:spacing w:after="0"/>
            </w:pPr>
            <w:r>
              <w:rPr>
                <w:b/>
              </w:rPr>
              <w:t>Kontaktna oseba: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8" w:space="0" w:color="808080"/>
              <w:right w:val="nil"/>
            </w:tcBorders>
            <w:vAlign w:val="bottom"/>
          </w:tcPr>
          <w:p w14:paraId="0CFC78D4" w14:textId="77777777" w:rsidR="00FD00F8" w:rsidRDefault="00FD00F8">
            <w:pPr>
              <w:spacing w:after="0"/>
            </w:pPr>
          </w:p>
        </w:tc>
      </w:tr>
      <w:tr w:rsidR="00FD00F8" w14:paraId="70AFFD3B" w14:textId="77777777">
        <w:trPr>
          <w:trHeight w:val="351"/>
          <w:jc w:val="center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AEE2E" w14:textId="77777777" w:rsidR="00FD00F8" w:rsidRDefault="00000000">
            <w:pPr>
              <w:spacing w:after="0"/>
            </w:pPr>
            <w:r>
              <w:rPr>
                <w:b/>
              </w:rPr>
              <w:t>Elektronski naslov kontaktne osebe: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8" w:space="0" w:color="808080"/>
              <w:right w:val="nil"/>
            </w:tcBorders>
            <w:vAlign w:val="bottom"/>
          </w:tcPr>
          <w:p w14:paraId="029030E2" w14:textId="77777777" w:rsidR="00FD00F8" w:rsidRDefault="00FD00F8">
            <w:pPr>
              <w:spacing w:after="0"/>
            </w:pPr>
          </w:p>
        </w:tc>
      </w:tr>
      <w:tr w:rsidR="00FD00F8" w14:paraId="0C000FE7" w14:textId="77777777">
        <w:trPr>
          <w:trHeight w:val="351"/>
          <w:jc w:val="center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2A3F1" w14:textId="77777777" w:rsidR="00FD00F8" w:rsidRDefault="00000000">
            <w:pPr>
              <w:spacing w:after="0"/>
            </w:pPr>
            <w:r>
              <w:rPr>
                <w:b/>
              </w:rPr>
              <w:t>Telefon: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8" w:space="0" w:color="808080"/>
              <w:right w:val="nil"/>
            </w:tcBorders>
            <w:vAlign w:val="bottom"/>
          </w:tcPr>
          <w:p w14:paraId="56A8277F" w14:textId="77777777" w:rsidR="00FD00F8" w:rsidRDefault="00FD00F8">
            <w:pPr>
              <w:spacing w:after="0"/>
            </w:pPr>
          </w:p>
        </w:tc>
      </w:tr>
    </w:tbl>
    <w:p w14:paraId="796EBF72" w14:textId="77777777" w:rsidR="00FD00F8" w:rsidRPr="00591976" w:rsidRDefault="00FD00F8">
      <w:pPr>
        <w:spacing w:after="240"/>
        <w:rPr>
          <w:sz w:val="22"/>
          <w:szCs w:val="24"/>
        </w:rPr>
      </w:pPr>
    </w:p>
    <w:p w14:paraId="28B370E7" w14:textId="77777777" w:rsidR="00FD00F8" w:rsidRPr="00591976" w:rsidRDefault="00000000">
      <w:pPr>
        <w:spacing w:after="40"/>
        <w:rPr>
          <w:sz w:val="22"/>
          <w:szCs w:val="24"/>
        </w:rPr>
      </w:pPr>
      <w:r w:rsidRPr="00591976">
        <w:rPr>
          <w:sz w:val="22"/>
          <w:szCs w:val="24"/>
        </w:rPr>
        <w:t>Pod kazensko in materialno odgovornostjo izjavljam, da:</w:t>
      </w:r>
    </w:p>
    <w:p w14:paraId="06FF0465" w14:textId="77777777" w:rsidR="00FD00F8" w:rsidRPr="00591976" w:rsidRDefault="00000000" w:rsidP="00591976">
      <w:pPr>
        <w:spacing w:after="0"/>
        <w:ind w:left="680" w:hanging="340"/>
        <w:rPr>
          <w:sz w:val="22"/>
          <w:szCs w:val="24"/>
        </w:rPr>
      </w:pPr>
      <w:r w:rsidRPr="00591976">
        <w:rPr>
          <w:sz w:val="22"/>
          <w:szCs w:val="24"/>
        </w:rPr>
        <w:t>a)</w:t>
      </w:r>
      <w:r w:rsidRPr="00591976">
        <w:rPr>
          <w:sz w:val="22"/>
          <w:szCs w:val="24"/>
        </w:rPr>
        <w:tab/>
        <w:t>sem skrbno pregledal(a) namero o sklenitvi neposredne pogodbe za prodajo nepremičnine, številka: 478-35/2026-106/3, z dne 09.07.2026 in da v njem nisem našel (a) napake;</w:t>
      </w:r>
    </w:p>
    <w:p w14:paraId="00584C32" w14:textId="77777777" w:rsidR="00FD00F8" w:rsidRPr="00591976" w:rsidRDefault="00000000" w:rsidP="00591976">
      <w:pPr>
        <w:spacing w:after="0"/>
        <w:ind w:left="680" w:hanging="340"/>
        <w:rPr>
          <w:sz w:val="22"/>
          <w:szCs w:val="24"/>
        </w:rPr>
      </w:pPr>
      <w:r w:rsidRPr="00591976">
        <w:rPr>
          <w:sz w:val="22"/>
          <w:szCs w:val="24"/>
        </w:rPr>
        <w:t>b)</w:t>
      </w:r>
      <w:r w:rsidRPr="00591976">
        <w:rPr>
          <w:sz w:val="22"/>
          <w:szCs w:val="24"/>
        </w:rPr>
        <w:tab/>
        <w:t>mi je stanje nepremičnine v naravi poznano in sem seznanjen (a) o vseh njenih značilnostih;</w:t>
      </w:r>
    </w:p>
    <w:p w14:paraId="566FC1CD" w14:textId="77777777" w:rsidR="00FD00F8" w:rsidRPr="00591976" w:rsidRDefault="00000000" w:rsidP="00591976">
      <w:pPr>
        <w:spacing w:after="0"/>
        <w:ind w:left="680" w:hanging="340"/>
        <w:rPr>
          <w:sz w:val="22"/>
          <w:szCs w:val="24"/>
        </w:rPr>
      </w:pPr>
      <w:r w:rsidRPr="00591976">
        <w:rPr>
          <w:sz w:val="22"/>
          <w:szCs w:val="24"/>
        </w:rPr>
        <w:t>c)</w:t>
      </w:r>
      <w:r w:rsidRPr="00591976">
        <w:rPr>
          <w:sz w:val="22"/>
          <w:szCs w:val="24"/>
        </w:rPr>
        <w:tab/>
        <w:t>sem seznanjen(a), da se namenska raba predmetnega zemljišča ne more spremeniti;</w:t>
      </w:r>
    </w:p>
    <w:p w14:paraId="186AB2B0" w14:textId="77777777" w:rsidR="00FD00F8" w:rsidRPr="00591976" w:rsidRDefault="00000000" w:rsidP="00591976">
      <w:pPr>
        <w:spacing w:after="0"/>
        <w:ind w:left="680" w:hanging="340"/>
        <w:rPr>
          <w:sz w:val="22"/>
          <w:szCs w:val="24"/>
        </w:rPr>
      </w:pPr>
      <w:r w:rsidRPr="00591976">
        <w:rPr>
          <w:sz w:val="22"/>
          <w:szCs w:val="24"/>
        </w:rPr>
        <w:t>d)</w:t>
      </w:r>
      <w:r w:rsidRPr="00591976">
        <w:rPr>
          <w:sz w:val="22"/>
          <w:szCs w:val="24"/>
        </w:rPr>
        <w:tab/>
        <w:t>sem seznanjen (a) s tem, da se bo prodajna pogodba sklenila na način videno-kupljeno.</w:t>
      </w:r>
    </w:p>
    <w:p w14:paraId="5055CA4D" w14:textId="77777777" w:rsidR="00FD00F8" w:rsidRPr="00591976" w:rsidRDefault="00FD00F8" w:rsidP="00591976">
      <w:pPr>
        <w:ind w:left="340"/>
        <w:rPr>
          <w:sz w:val="22"/>
          <w:szCs w:val="24"/>
        </w:rPr>
      </w:pPr>
    </w:p>
    <w:p w14:paraId="063EC6F1" w14:textId="77777777" w:rsidR="00FD00F8" w:rsidRPr="00591976" w:rsidRDefault="00000000">
      <w:pPr>
        <w:spacing w:after="440"/>
        <w:rPr>
          <w:sz w:val="22"/>
          <w:szCs w:val="24"/>
        </w:rPr>
      </w:pPr>
      <w:r w:rsidRPr="00591976">
        <w:rPr>
          <w:b/>
          <w:sz w:val="22"/>
          <w:szCs w:val="24"/>
        </w:rPr>
        <w:t>V skladu s tem dajem ponudbo kot sledi: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515"/>
        <w:gridCol w:w="3175"/>
        <w:gridCol w:w="1134"/>
      </w:tblGrid>
      <w:tr w:rsidR="00FD00F8" w:rsidRPr="00591976" w14:paraId="00971C0D" w14:textId="77777777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2AC4C" w14:textId="77777777" w:rsidR="00FD00F8" w:rsidRPr="00591976" w:rsidRDefault="00000000">
            <w:pPr>
              <w:spacing w:after="0"/>
              <w:rPr>
                <w:sz w:val="22"/>
                <w:szCs w:val="24"/>
              </w:rPr>
            </w:pPr>
            <w:r w:rsidRPr="00591976">
              <w:rPr>
                <w:b/>
                <w:sz w:val="22"/>
                <w:szCs w:val="24"/>
              </w:rPr>
              <w:t>NAJNIŽJA PONUDBENA CENA: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8" w:space="0" w:color="808080"/>
              <w:right w:val="nil"/>
            </w:tcBorders>
            <w:vAlign w:val="bottom"/>
          </w:tcPr>
          <w:p w14:paraId="3178A18C" w14:textId="77777777" w:rsidR="00FD00F8" w:rsidRPr="00591976" w:rsidRDefault="00FD00F8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A4BB3" w14:textId="77777777" w:rsidR="00FD00F8" w:rsidRPr="00591976" w:rsidRDefault="00000000">
            <w:pPr>
              <w:spacing w:after="0"/>
              <w:rPr>
                <w:sz w:val="22"/>
                <w:szCs w:val="24"/>
              </w:rPr>
            </w:pPr>
            <w:r w:rsidRPr="00591976">
              <w:rPr>
                <w:b/>
                <w:sz w:val="22"/>
                <w:szCs w:val="24"/>
              </w:rPr>
              <w:t xml:space="preserve"> EUR.</w:t>
            </w:r>
          </w:p>
        </w:tc>
      </w:tr>
    </w:tbl>
    <w:p w14:paraId="401BC250" w14:textId="77777777" w:rsidR="00FD00F8" w:rsidRPr="00591976" w:rsidRDefault="00FD00F8">
      <w:pPr>
        <w:spacing w:after="840"/>
        <w:rPr>
          <w:sz w:val="22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361"/>
        <w:gridCol w:w="2665"/>
        <w:gridCol w:w="1361"/>
        <w:gridCol w:w="2665"/>
      </w:tblGrid>
      <w:tr w:rsidR="00FD00F8" w:rsidRPr="00591976" w14:paraId="7B118913" w14:textId="77777777"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A5B9F" w14:textId="77777777" w:rsidR="00FD00F8" w:rsidRPr="00591976" w:rsidRDefault="00000000">
            <w:pPr>
              <w:spacing w:after="0"/>
              <w:rPr>
                <w:sz w:val="22"/>
                <w:szCs w:val="24"/>
              </w:rPr>
            </w:pPr>
            <w:r w:rsidRPr="00591976">
              <w:rPr>
                <w:sz w:val="22"/>
                <w:szCs w:val="24"/>
              </w:rPr>
              <w:t>Kraj in datum: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8" w:space="0" w:color="808080"/>
              <w:right w:val="nil"/>
            </w:tcBorders>
            <w:vAlign w:val="bottom"/>
          </w:tcPr>
          <w:p w14:paraId="36999890" w14:textId="77777777" w:rsidR="00FD00F8" w:rsidRPr="00591976" w:rsidRDefault="00FD00F8">
            <w:pPr>
              <w:spacing w:after="0"/>
              <w:rPr>
                <w:sz w:val="22"/>
                <w:szCs w:val="24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E8FD3" w14:textId="77777777" w:rsidR="00FD00F8" w:rsidRPr="00591976" w:rsidRDefault="00000000">
            <w:pPr>
              <w:spacing w:after="0"/>
              <w:rPr>
                <w:sz w:val="22"/>
                <w:szCs w:val="24"/>
              </w:rPr>
            </w:pPr>
            <w:r w:rsidRPr="00591976">
              <w:rPr>
                <w:sz w:val="22"/>
                <w:szCs w:val="24"/>
              </w:rPr>
              <w:t>Podpis: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8" w:space="0" w:color="808080"/>
              <w:right w:val="nil"/>
            </w:tcBorders>
            <w:vAlign w:val="bottom"/>
          </w:tcPr>
          <w:p w14:paraId="3B605E61" w14:textId="77777777" w:rsidR="00FD00F8" w:rsidRPr="00591976" w:rsidRDefault="00FD00F8">
            <w:pPr>
              <w:spacing w:after="0"/>
              <w:rPr>
                <w:sz w:val="22"/>
                <w:szCs w:val="24"/>
              </w:rPr>
            </w:pPr>
          </w:p>
        </w:tc>
      </w:tr>
    </w:tbl>
    <w:p w14:paraId="6AC495EF" w14:textId="77777777" w:rsidR="00B4499E" w:rsidRPr="00591976" w:rsidRDefault="00B4499E">
      <w:pPr>
        <w:rPr>
          <w:sz w:val="22"/>
          <w:szCs w:val="24"/>
        </w:rPr>
      </w:pPr>
    </w:p>
    <w:sectPr w:rsidR="00B4499E" w:rsidRPr="00591976" w:rsidSect="00034616">
      <w:pgSz w:w="11906" w:h="16838"/>
      <w:pgMar w:top="1134" w:right="1304" w:bottom="1134" w:left="130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Otevile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Otevile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Oznaenseznam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Oznaenseznam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Otevile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2503066">
    <w:abstractNumId w:val="8"/>
  </w:num>
  <w:num w:numId="2" w16cid:durableId="109781500">
    <w:abstractNumId w:val="6"/>
  </w:num>
  <w:num w:numId="3" w16cid:durableId="1307589081">
    <w:abstractNumId w:val="5"/>
  </w:num>
  <w:num w:numId="4" w16cid:durableId="375200462">
    <w:abstractNumId w:val="4"/>
  </w:num>
  <w:num w:numId="5" w16cid:durableId="805852862">
    <w:abstractNumId w:val="7"/>
  </w:num>
  <w:num w:numId="6" w16cid:durableId="1882939832">
    <w:abstractNumId w:val="3"/>
  </w:num>
  <w:num w:numId="7" w16cid:durableId="151876244">
    <w:abstractNumId w:val="2"/>
  </w:num>
  <w:num w:numId="8" w16cid:durableId="1124885091">
    <w:abstractNumId w:val="1"/>
  </w:num>
  <w:num w:numId="9" w16cid:durableId="4177944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2E52B9"/>
    <w:rsid w:val="00326F90"/>
    <w:rsid w:val="00591976"/>
    <w:rsid w:val="00AA1D8D"/>
    <w:rsid w:val="00B4499E"/>
    <w:rsid w:val="00B47730"/>
    <w:rsid w:val="00CB0664"/>
    <w:rsid w:val="00FC693F"/>
    <w:rsid w:val="00FD0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B996D1"/>
  <w14:defaultImageDpi w14:val="300"/>
  <w15:docId w15:val="{F0A26041-061A-4841-BE2A-3925810B0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C693F"/>
    <w:rPr>
      <w:rFonts w:ascii="Arial" w:eastAsia="Arial" w:hAnsi="Arial"/>
      <w:sz w:val="21"/>
    </w:rPr>
  </w:style>
  <w:style w:type="paragraph" w:styleId="Naslov1">
    <w:name w:val="heading 1"/>
    <w:basedOn w:val="Navaden"/>
    <w:next w:val="Navaden"/>
    <w:link w:val="Naslov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618BF"/>
  </w:style>
  <w:style w:type="paragraph" w:styleId="Noga">
    <w:name w:val="footer"/>
    <w:basedOn w:val="Navaden"/>
    <w:link w:val="Nog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618BF"/>
  </w:style>
  <w:style w:type="paragraph" w:styleId="Brezrazmikov">
    <w:name w:val="No Spacing"/>
    <w:uiPriority w:val="1"/>
    <w:qFormat/>
    <w:rsid w:val="00FC693F"/>
    <w:pPr>
      <w:spacing w:after="0" w:line="240" w:lineRule="auto"/>
    </w:pPr>
  </w:style>
  <w:style w:type="character" w:customStyle="1" w:styleId="Naslov1Znak">
    <w:name w:val="Naslov 1 Znak"/>
    <w:basedOn w:val="Privzetapisavaodstavka"/>
    <w:link w:val="Naslov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">
    <w:name w:val="Title"/>
    <w:basedOn w:val="Navaden"/>
    <w:next w:val="Navaden"/>
    <w:link w:val="Naslov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tavekseznama">
    <w:name w:val="List Paragraph"/>
    <w:basedOn w:val="Navaden"/>
    <w:uiPriority w:val="34"/>
    <w:qFormat/>
    <w:rsid w:val="00FC693F"/>
    <w:pPr>
      <w:ind w:left="720"/>
      <w:contextualSpacing/>
    </w:pPr>
  </w:style>
  <w:style w:type="paragraph" w:styleId="Telobesedila">
    <w:name w:val="Body Text"/>
    <w:basedOn w:val="Navaden"/>
    <w:link w:val="TelobesedilaZnak"/>
    <w:uiPriority w:val="99"/>
    <w:unhideWhenUsed/>
    <w:rsid w:val="00AA1D8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AA1D8D"/>
  </w:style>
  <w:style w:type="paragraph" w:styleId="Telobesedila2">
    <w:name w:val="Body Text 2"/>
    <w:basedOn w:val="Navaden"/>
    <w:link w:val="Telobesedila2Znak"/>
    <w:uiPriority w:val="99"/>
    <w:unhideWhenUsed/>
    <w:rsid w:val="00AA1D8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rsid w:val="00AA1D8D"/>
  </w:style>
  <w:style w:type="paragraph" w:styleId="Telobesedila3">
    <w:name w:val="Body Text 3"/>
    <w:basedOn w:val="Navaden"/>
    <w:link w:val="Telobesedila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AA1D8D"/>
    <w:rPr>
      <w:sz w:val="16"/>
      <w:szCs w:val="16"/>
    </w:rPr>
  </w:style>
  <w:style w:type="paragraph" w:styleId="Seznam">
    <w:name w:val="List"/>
    <w:basedOn w:val="Navaden"/>
    <w:uiPriority w:val="99"/>
    <w:unhideWhenUsed/>
    <w:rsid w:val="00AA1D8D"/>
    <w:pPr>
      <w:ind w:left="360" w:hanging="360"/>
      <w:contextualSpacing/>
    </w:pPr>
  </w:style>
  <w:style w:type="paragraph" w:styleId="Seznam2">
    <w:name w:val="List 2"/>
    <w:basedOn w:val="Navaden"/>
    <w:uiPriority w:val="99"/>
    <w:unhideWhenUsed/>
    <w:rsid w:val="00326F90"/>
    <w:pPr>
      <w:ind w:left="720" w:hanging="360"/>
      <w:contextualSpacing/>
    </w:pPr>
  </w:style>
  <w:style w:type="paragraph" w:styleId="Seznam3">
    <w:name w:val="List 3"/>
    <w:basedOn w:val="Navaden"/>
    <w:uiPriority w:val="99"/>
    <w:unhideWhenUsed/>
    <w:rsid w:val="00326F90"/>
    <w:pPr>
      <w:ind w:left="1080" w:hanging="360"/>
      <w:contextualSpacing/>
    </w:pPr>
  </w:style>
  <w:style w:type="paragraph" w:styleId="Oznaenseznam">
    <w:name w:val="List Bullet"/>
    <w:basedOn w:val="Navaden"/>
    <w:uiPriority w:val="99"/>
    <w:unhideWhenUsed/>
    <w:rsid w:val="00326F90"/>
    <w:pPr>
      <w:numPr>
        <w:numId w:val="1"/>
      </w:numPr>
      <w:contextualSpacing/>
    </w:pPr>
  </w:style>
  <w:style w:type="paragraph" w:styleId="Oznaenseznam2">
    <w:name w:val="List Bullet 2"/>
    <w:basedOn w:val="Navaden"/>
    <w:uiPriority w:val="99"/>
    <w:unhideWhenUsed/>
    <w:rsid w:val="00326F90"/>
    <w:pPr>
      <w:numPr>
        <w:numId w:val="2"/>
      </w:numPr>
      <w:contextualSpacing/>
    </w:pPr>
  </w:style>
  <w:style w:type="paragraph" w:styleId="Oznaenseznam3">
    <w:name w:val="List Bullet 3"/>
    <w:basedOn w:val="Navaden"/>
    <w:uiPriority w:val="99"/>
    <w:unhideWhenUsed/>
    <w:rsid w:val="00326F90"/>
    <w:pPr>
      <w:numPr>
        <w:numId w:val="3"/>
      </w:numPr>
      <w:contextualSpacing/>
    </w:pPr>
  </w:style>
  <w:style w:type="paragraph" w:styleId="Otevilenseznam">
    <w:name w:val="List Number"/>
    <w:basedOn w:val="Navaden"/>
    <w:uiPriority w:val="99"/>
    <w:unhideWhenUsed/>
    <w:rsid w:val="00326F90"/>
    <w:pPr>
      <w:numPr>
        <w:numId w:val="5"/>
      </w:numPr>
      <w:contextualSpacing/>
    </w:pPr>
  </w:style>
  <w:style w:type="paragraph" w:styleId="Otevilenseznam2">
    <w:name w:val="List Number 2"/>
    <w:basedOn w:val="Navaden"/>
    <w:uiPriority w:val="99"/>
    <w:unhideWhenUsed/>
    <w:rsid w:val="0029639D"/>
    <w:pPr>
      <w:numPr>
        <w:numId w:val="6"/>
      </w:numPr>
      <w:contextualSpacing/>
    </w:pPr>
  </w:style>
  <w:style w:type="paragraph" w:styleId="Otevilenseznam3">
    <w:name w:val="List Number 3"/>
    <w:basedOn w:val="Navaden"/>
    <w:uiPriority w:val="99"/>
    <w:unhideWhenUsed/>
    <w:rsid w:val="0029639D"/>
    <w:pPr>
      <w:numPr>
        <w:numId w:val="7"/>
      </w:numPr>
      <w:contextualSpacing/>
    </w:pPr>
  </w:style>
  <w:style w:type="paragraph" w:styleId="Seznam-nadaljevanje">
    <w:name w:val="List Continue"/>
    <w:basedOn w:val="Navaden"/>
    <w:uiPriority w:val="99"/>
    <w:unhideWhenUsed/>
    <w:rsid w:val="0029639D"/>
    <w:pPr>
      <w:spacing w:after="120"/>
      <w:ind w:left="360"/>
      <w:contextualSpacing/>
    </w:pPr>
  </w:style>
  <w:style w:type="paragraph" w:styleId="Seznam-nadaljevanje2">
    <w:name w:val="List Continue 2"/>
    <w:basedOn w:val="Navaden"/>
    <w:uiPriority w:val="99"/>
    <w:unhideWhenUsed/>
    <w:rsid w:val="0029639D"/>
    <w:pPr>
      <w:spacing w:after="120"/>
      <w:ind w:left="720"/>
      <w:contextualSpacing/>
    </w:pPr>
  </w:style>
  <w:style w:type="paragraph" w:styleId="Seznam-nadaljevanje3">
    <w:name w:val="List Continue 3"/>
    <w:basedOn w:val="Navaden"/>
    <w:uiPriority w:val="99"/>
    <w:unhideWhenUsed/>
    <w:rsid w:val="0029639D"/>
    <w:pPr>
      <w:spacing w:after="120"/>
      <w:ind w:left="1080"/>
      <w:contextualSpacing/>
    </w:pPr>
  </w:style>
  <w:style w:type="paragraph" w:styleId="Makrobesedilo">
    <w:name w:val="macro"/>
    <w:link w:val="Makrobesedilo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besediloZnak">
    <w:name w:val="Makro besedilo Znak"/>
    <w:basedOn w:val="Privzetapisavaodstavka"/>
    <w:link w:val="Makrobesedilo"/>
    <w:uiPriority w:val="99"/>
    <w:rsid w:val="0029639D"/>
    <w:rPr>
      <w:rFonts w:ascii="Courier" w:hAnsi="Courier"/>
      <w:sz w:val="20"/>
      <w:szCs w:val="20"/>
    </w:rPr>
  </w:style>
  <w:style w:type="paragraph" w:styleId="Citat">
    <w:name w:val="Quote"/>
    <w:basedOn w:val="Navaden"/>
    <w:next w:val="Navaden"/>
    <w:link w:val="CitatZnak"/>
    <w:uiPriority w:val="29"/>
    <w:qFormat/>
    <w:rsid w:val="00FC693F"/>
    <w:rPr>
      <w:i/>
      <w:iCs/>
      <w:color w:val="000000" w:themeColor="text1"/>
    </w:rPr>
  </w:style>
  <w:style w:type="character" w:customStyle="1" w:styleId="CitatZnak">
    <w:name w:val="Citat Znak"/>
    <w:basedOn w:val="Privzetapisavaodstavka"/>
    <w:link w:val="Citat"/>
    <w:uiPriority w:val="29"/>
    <w:rsid w:val="00FC693F"/>
    <w:rPr>
      <w:i/>
      <w:iCs/>
      <w:color w:val="000000" w:themeColor="text1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apis">
    <w:name w:val="caption"/>
    <w:basedOn w:val="Navaden"/>
    <w:next w:val="Navaden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repko">
    <w:name w:val="Strong"/>
    <w:basedOn w:val="Privzetapisavaodstavka"/>
    <w:uiPriority w:val="22"/>
    <w:qFormat/>
    <w:rsid w:val="00FC693F"/>
    <w:rPr>
      <w:b/>
      <w:bCs/>
    </w:rPr>
  </w:style>
  <w:style w:type="character" w:styleId="Poudarek">
    <w:name w:val="Emphasis"/>
    <w:basedOn w:val="Privzetapisavaodstavka"/>
    <w:uiPriority w:val="20"/>
    <w:qFormat/>
    <w:rsid w:val="00FC693F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FC693F"/>
    <w:rPr>
      <w:b/>
      <w:bCs/>
      <w:i/>
      <w:iCs/>
      <w:color w:val="4F81BD" w:themeColor="accent1"/>
    </w:rPr>
  </w:style>
  <w:style w:type="character" w:styleId="Neenpoudarek">
    <w:name w:val="Subtle Emphasis"/>
    <w:basedOn w:val="Privzetapisavaodstavka"/>
    <w:uiPriority w:val="19"/>
    <w:qFormat/>
    <w:rsid w:val="00FC693F"/>
    <w:rPr>
      <w:i/>
      <w:iCs/>
      <w:color w:val="808080" w:themeColor="text1" w:themeTint="7F"/>
    </w:rPr>
  </w:style>
  <w:style w:type="character" w:styleId="Intenzivenpoudarek">
    <w:name w:val="Intense Emphasis"/>
    <w:basedOn w:val="Privzetapisavaodstavka"/>
    <w:uiPriority w:val="21"/>
    <w:qFormat/>
    <w:rsid w:val="00FC693F"/>
    <w:rPr>
      <w:b/>
      <w:bCs/>
      <w:i/>
      <w:iCs/>
      <w:color w:val="4F81BD" w:themeColor="accent1"/>
    </w:rPr>
  </w:style>
  <w:style w:type="character" w:styleId="Neensklic">
    <w:name w:val="Subtle Reference"/>
    <w:basedOn w:val="Privzetapisavaodstavka"/>
    <w:uiPriority w:val="31"/>
    <w:qFormat/>
    <w:rsid w:val="00FC693F"/>
    <w:rPr>
      <w:smallCaps/>
      <w:color w:val="C0504D" w:themeColor="accent2"/>
      <w:u w:val="single"/>
    </w:rPr>
  </w:style>
  <w:style w:type="character" w:styleId="Intenzivensklic">
    <w:name w:val="Intense Reference"/>
    <w:basedOn w:val="Privzetapisavaodstavka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aslovknjige">
    <w:name w:val="Book Title"/>
    <w:basedOn w:val="Privzetapisavaodstavka"/>
    <w:uiPriority w:val="33"/>
    <w:qFormat/>
    <w:rsid w:val="00FC693F"/>
    <w:rPr>
      <w:b/>
      <w:b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FC693F"/>
    <w:pPr>
      <w:outlineLvl w:val="9"/>
    </w:pPr>
  </w:style>
  <w:style w:type="table" w:styleId="Tabelamrea">
    <w:name w:val="Table Grid"/>
    <w:basedOn w:val="Navadnatabel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osenenje">
    <w:name w:val="Light Shading"/>
    <w:basedOn w:val="Navadnatabel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etlosenenjepoudarek1">
    <w:name w:val="Light Shading Accent 1"/>
    <w:basedOn w:val="Navadnatabel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etlosenenjepoudarek2">
    <w:name w:val="Light Shading Accent 2"/>
    <w:basedOn w:val="Navadnatabel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etlosenenjepoudarek3">
    <w:name w:val="Light Shading Accent 3"/>
    <w:basedOn w:val="Navadnatabel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etlosenenjepoudarek4">
    <w:name w:val="Light Shading Accent 4"/>
    <w:basedOn w:val="Navadnatabel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etlosenenjepoudarek5">
    <w:name w:val="Light Shading Accent 5"/>
    <w:basedOn w:val="Navadnatabel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etlosenenjepoudarek6">
    <w:name w:val="Light Shading Accent 6"/>
    <w:basedOn w:val="Navadnatabel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etelseznam">
    <w:name w:val="Light List"/>
    <w:basedOn w:val="Navadnatabel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etelseznampoudarek1">
    <w:name w:val="Light List Accent 1"/>
    <w:basedOn w:val="Navadnatabel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etelseznampoudarek2">
    <w:name w:val="Light List Accent 2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etelseznampoudarek3">
    <w:name w:val="Light List Accent 3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etelseznampoudarek4">
    <w:name w:val="Light List Accent 4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etelseznampoudarek5">
    <w:name w:val="Light List Accent 5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etelseznampoudarek6">
    <w:name w:val="Light List Accent 6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etlamrea">
    <w:name w:val="Light Grid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etlamreapoudarek1">
    <w:name w:val="Light Grid Accent 1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etlamreapoudarek2">
    <w:name w:val="Light Grid Accent 2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etlamreapoudarek3">
    <w:name w:val="Light Grid Accent 3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etlamreapoudarek4">
    <w:name w:val="Light Grid Accent 4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etlamreapoudarek5">
    <w:name w:val="Light Grid Accent 5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etlamreapoudarek6">
    <w:name w:val="Light Grid Accent 6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rednjesenenje1">
    <w:name w:val="Medium Shading 1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1">
    <w:name w:val="Medium Shading 1 Accent 1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2">
    <w:name w:val="Medium Shading 1 Accent 2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3">
    <w:name w:val="Medium Shading 1 Accent 3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4">
    <w:name w:val="Medium Shading 1 Accent 4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5">
    <w:name w:val="Medium Shading 1 Accent 5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6">
    <w:name w:val="Medium Shading 1 Accent 6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2">
    <w:name w:val="Medium Shading 2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1">
    <w:name w:val="Medium Shading 2 Accent 1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2">
    <w:name w:val="Medium Shading 2 Accent 2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3">
    <w:name w:val="Medium Shading 2 Accent 3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4">
    <w:name w:val="Medium Shading 2 Accent 4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5">
    <w:name w:val="Medium Shading 2 Accent 5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6">
    <w:name w:val="Medium Shading 2 Accent 6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iseznam1">
    <w:name w:val="Medium List 1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seznam1poudarek1">
    <w:name w:val="Medium List 1 Accent 1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seznam1poudarek2">
    <w:name w:val="Medium List 1 Accent 2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seznam1poudarek3">
    <w:name w:val="Medium List 1 Accent 3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seznam1poudarek4">
    <w:name w:val="Medium List 1 Accent 4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seznam1poudarek5">
    <w:name w:val="Medium List 1 Accent 5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seznam1poudarek6">
    <w:name w:val="Medium List 1 Accent 6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seznam2">
    <w:name w:val="Medium List 2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1">
    <w:name w:val="Medium List 2 Accent 1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2">
    <w:name w:val="Medium List 2 Accent 2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3">
    <w:name w:val="Medium List 2 Accent 3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4">
    <w:name w:val="Medium List 2 Accent 4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5">
    <w:name w:val="Medium List 2 Accent 5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6">
    <w:name w:val="Medium List 2 Accent 6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amrea1">
    <w:name w:val="Medium Grid 1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mrea1poudarek1">
    <w:name w:val="Medium Grid 1 Accent 1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mrea1poudarek2">
    <w:name w:val="Medium Grid 1 Accent 2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mrea1poudarek3">
    <w:name w:val="Medium Grid 1 Accent 3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mrea1poudarek4">
    <w:name w:val="Medium Grid 1 Accent 4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mrea1poudarek5">
    <w:name w:val="Medium Grid 1 Accent 5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mrea1poudarek6">
    <w:name w:val="Medium Grid 1 Accent 6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mrea2">
    <w:name w:val="Medium Grid 2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1">
    <w:name w:val="Medium Grid 2 Accent 1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2">
    <w:name w:val="Medium Grid 2 Accent 2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3">
    <w:name w:val="Medium Grid 2 Accent 3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4">
    <w:name w:val="Medium Grid 2 Accent 4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5">
    <w:name w:val="Medium Grid 2 Accent 5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6">
    <w:name w:val="Medium Grid 2 Accent 6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3">
    <w:name w:val="Medium Grid 3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rednjamrea3poudarek1">
    <w:name w:val="Medium Grid 3 Accent 1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rednjamrea3poudarek2">
    <w:name w:val="Medium Grid 3 Accent 2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rednjamrea3poudarek3">
    <w:name w:val="Medium Grid 3 Accent 3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rednjamrea3poudarek4">
    <w:name w:val="Medium Grid 3 Accent 4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rednjamrea3poudarek5">
    <w:name w:val="Medium Grid 3 Accent 5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rednjamrea3poudarek6">
    <w:name w:val="Medium Grid 3 Accent 6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emenseznam">
    <w:name w:val="Dark List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emenseznampoudarek1">
    <w:name w:val="Dark List Accent 1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emenseznampoudarek2">
    <w:name w:val="Dark List Accent 2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emenseznampoudarek3">
    <w:name w:val="Dark List Accent 3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emenseznampoudarek4">
    <w:name w:val="Dark List Accent 4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emenseznampoudarek5">
    <w:name w:val="Dark List Accent 5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emenseznampoudarek6">
    <w:name w:val="Dark List Accent 6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Barvnosenenje">
    <w:name w:val="Colorful Shading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1">
    <w:name w:val="Colorful Shading Accent 1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2">
    <w:name w:val="Colorful Shading Accent 2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3">
    <w:name w:val="Colorful Shading Accent 3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vnosenenjepoudarek4">
    <w:name w:val="Colorful Shading Accent 4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5">
    <w:name w:val="Colorful Shading Accent 5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6">
    <w:name w:val="Colorful Shading Accent 6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iseznam">
    <w:name w:val="Colorful List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vniseznampoudarek1">
    <w:name w:val="Colorful List Accent 1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Barvniseznampoudarek2">
    <w:name w:val="Colorful List Accent 2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Barvenseznampoudarek3">
    <w:name w:val="Colorful List Accent 3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Barvniseznampoudarek4">
    <w:name w:val="Colorful List Accent 4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Barvniseznampoudarek5">
    <w:name w:val="Colorful List Accent 5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Barvniseznampoudarek6">
    <w:name w:val="Colorful List Accent 6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Barvnamrea">
    <w:name w:val="Colorful Grid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Barvnamreapoudarek1">
    <w:name w:val="Colorful Grid Accent 1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Barvnamreapoudarek2">
    <w:name w:val="Colorful Grid Accent 2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Barvnamreapoudarek3">
    <w:name w:val="Colorful Grid Accent 3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vnamreapoudarek4">
    <w:name w:val="Colorful Grid Accent 4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Barvnamreapoudarek5">
    <w:name w:val="Colorful Grid Accent 5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Barvnamreapoudarek6">
    <w:name w:val="Colorful Grid Accent 6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Bernarda Cehnar</cp:lastModifiedBy>
  <cp:revision>2</cp:revision>
  <dcterms:created xsi:type="dcterms:W3CDTF">2026-07-10T09:37:00Z</dcterms:created>
  <dcterms:modified xsi:type="dcterms:W3CDTF">2026-07-10T09:37:00Z</dcterms:modified>
  <cp:category/>
</cp:coreProperties>
</file>